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1580857" name="019f6053-7234-7124-b8cd-446ddcb8f2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629209" name="019f6053-7234-7124-b8cd-446ddcb8f2c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2509682" name="019f6066-9a18-750a-bc6a-1257fdf99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588426" name="019f6066-9a18-750a-bc6a-1257fdf993d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1,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3761533" name="019f606d-2508-7edb-8fdf-5b7e0c0621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359535" name="019f606d-2508-7edb-8fdf-5b7e0c06216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7045809" name="019f6077-1169-7e5d-810f-9456f256e7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950880" name="019f6077-1169-7e5d-810f-9456f256e76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9206410" name="019f6054-5bc5-758e-9f16-f2c9c787ef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714804" name="019f6054-5bc5-758e-9f16-f2c9c787ef2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Wohnzimmer / Schlafzimmer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5877040" name="019f606a-10e4-7332-ad8a-844033dd47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685081" name="019f606a-10e4-7332-ad8a-844033dd471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4250365" name="019f6077-ff74-76d8-8f5b-7d1a40430b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10932" name="019f6077-ff74-76d8-8f5b-7d1a40430b5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1820170" name="019f6052-97a4-7d50-9983-b5ca6761d1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169535" name="019f6052-97a4-7d50-9983-b5ca6761d13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034888" name="019f6057-b861-7851-ac25-8c3b428051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158043" name="019f6057-b861-7851-ac25-8c3b4280510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5477939" name="019f6076-876d-7b00-ba44-add024b6a5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72005" name="019f6076-876d-7b00-ba44-add024b6a53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413131" name="019f6053-dd57-7f92-b9ca-5e0f72f942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153899" name="019f6053-dd57-7f92-b9ca-5e0f72f9423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3512242" name="019f605c-34dd-7f1a-a214-dce7696be3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733900" name="019f605c-34dd-7f1a-a214-dce7696be34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2313180" name="019f6079-eb30-711c-9a57-d5049be7df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436889" name="019f6079-eb30-711c-9a57-d5049be7df9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7096555" name="019f6065-c685-7106-90f7-4ff92b22ba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554450" name="019f6065-c685-7106-90f7-4ff92b22ba6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1. 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7776742" name="019f606f-dbba-71c7-a8a2-237df425db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363397" name="019f606f-dbba-71c7-a8a2-237df425dba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Lärchenstrasse 38, Birmensdorf</w:t>
          </w:r>
        </w:p>
        <w:p>
          <w:pPr>
            <w:spacing w:before="0" w:after="0"/>
          </w:pPr>
          <w:r>
            <w:t>1069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footer.xml" Type="http://schemas.openxmlformats.org/officeDocument/2006/relationships/footer" Id="rId1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